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9BAFF" w14:textId="77777777" w:rsidR="00C5450F" w:rsidRDefault="00C5450F">
      <w:pPr>
        <w:autoSpaceDE w:val="0"/>
        <w:autoSpaceDN w:val="0"/>
        <w:spacing w:after="78" w:line="220" w:lineRule="exact"/>
      </w:pPr>
    </w:p>
    <w:p w14:paraId="317E5D1D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C9043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C9043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C9043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ФЕДЕРАЦИИ</w:t>
      </w:r>
    </w:p>
    <w:p w14:paraId="57C6FE12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14:paraId="080DDEE5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C9043F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C9043F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C9043F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C9043F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C9043F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</w:p>
    <w:p w14:paraId="172CAF51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14:paraId="284E6BC7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Кайбицкий</w:t>
      </w:r>
      <w:proofErr w:type="spellEnd"/>
      <w:r w:rsidRPr="00C9043F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муниципальный</w:t>
      </w:r>
      <w:r w:rsidRPr="00C9043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район</w:t>
      </w:r>
    </w:p>
    <w:p w14:paraId="6389715B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14:paraId="2ACE9583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C9043F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Большекайбицкая</w:t>
      </w:r>
      <w:proofErr w:type="spellEnd"/>
      <w:r w:rsidRPr="00C9043F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C9043F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C9043F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C9043F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14:paraId="524A9A2E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1309BD84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77B82C85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6F90D3AA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22150996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1C1D7777" w14:textId="77777777" w:rsidR="00C9043F" w:rsidRPr="00C9043F" w:rsidRDefault="00C9043F" w:rsidP="00C9043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  <w:lang w:val="ru-RU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C9043F" w:rsidRPr="00C9043F" w14:paraId="06AF07E9" w14:textId="77777777" w:rsidTr="00F2287C">
        <w:tc>
          <w:tcPr>
            <w:tcW w:w="3936" w:type="dxa"/>
            <w:shd w:val="clear" w:color="auto" w:fill="auto"/>
          </w:tcPr>
          <w:p w14:paraId="317CDE02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«Рассмотрено»</w:t>
            </w:r>
          </w:p>
          <w:p w14:paraId="1E5DBB09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Руководитель ШМО</w:t>
            </w:r>
          </w:p>
          <w:p w14:paraId="0CDD069D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</w:t>
            </w:r>
          </w:p>
          <w:p w14:paraId="16536D4F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центр образования»     </w:t>
            </w:r>
          </w:p>
          <w:p w14:paraId="199532FD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Миннуллина</w:t>
            </w:r>
            <w:proofErr w:type="spellEnd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Н.И.</w:t>
            </w:r>
          </w:p>
          <w:p w14:paraId="0BD1CBBC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Протокол № _________ </w:t>
            </w:r>
          </w:p>
          <w:p w14:paraId="0A81AB24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от «___» _______ 202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14:paraId="2B8F2E44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</w:p>
          <w:p w14:paraId="2EEEA44C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14:paraId="1421B6ED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«Согласовано»</w:t>
            </w:r>
          </w:p>
          <w:p w14:paraId="6C73683A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Зам. директора по У</w:t>
            </w: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tt-RU"/>
              </w:rPr>
              <w:t>М</w:t>
            </w: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Р      </w:t>
            </w:r>
          </w:p>
          <w:p w14:paraId="227279E0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 </w:t>
            </w:r>
          </w:p>
          <w:p w14:paraId="1CBA4325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центр образования» </w:t>
            </w:r>
          </w:p>
          <w:p w14:paraId="30AEA1D5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Сибгатуллина</w:t>
            </w:r>
            <w:proofErr w:type="spellEnd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М.Д.</w:t>
            </w:r>
          </w:p>
          <w:p w14:paraId="3683357B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</w:p>
          <w:p w14:paraId="62A78600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«___» _______ 202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14:paraId="4FCC916E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929" w:type="dxa"/>
            <w:shd w:val="clear" w:color="auto" w:fill="auto"/>
          </w:tcPr>
          <w:p w14:paraId="75F40438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«Утверждено»</w:t>
            </w:r>
          </w:p>
          <w:p w14:paraId="2D52E1B0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Директор МБОУ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</w:t>
            </w:r>
          </w:p>
          <w:p w14:paraId="5FA8F4D4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 </w:t>
            </w:r>
          </w:p>
          <w:p w14:paraId="6FC54553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центр образования»</w:t>
            </w: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       </w:t>
            </w:r>
          </w:p>
          <w:p w14:paraId="7E0178F6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_______________ / Мусина И.М.</w:t>
            </w:r>
          </w:p>
          <w:p w14:paraId="198A604B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Приказ № ____________ </w:t>
            </w:r>
          </w:p>
          <w:p w14:paraId="6C9CD883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от «___» _______ 202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C9043F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14:paraId="582B0D6E" w14:textId="77777777" w:rsidR="00C9043F" w:rsidRPr="00C9043F" w:rsidRDefault="00C9043F" w:rsidP="00C9043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C9043F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14:paraId="03CF2C0C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3DD976E4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5AB2DAF3" w14:textId="77777777" w:rsidR="00C9043F" w:rsidRPr="00C9043F" w:rsidRDefault="00C9043F" w:rsidP="00C904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A86791E" w14:textId="77777777" w:rsidR="00C9043F" w:rsidRPr="00C9043F" w:rsidRDefault="00C9043F" w:rsidP="00C9043F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</w:t>
      </w: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</w:t>
      </w:r>
    </w:p>
    <w:p w14:paraId="33E12966" w14:textId="55437AF7" w:rsidR="00C9043F" w:rsidRPr="00C9043F" w:rsidRDefault="00C9043F" w:rsidP="00C9043F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</w:t>
      </w: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(ID</w:t>
      </w:r>
      <w:r w:rsidRPr="00C904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1564840</w:t>
      </w:r>
      <w:r w:rsidRPr="00C904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14:paraId="5FFDFC0E" w14:textId="77777777" w:rsidR="00C9043F" w:rsidRPr="00C9043F" w:rsidRDefault="00C9043F" w:rsidP="00C9043F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C9043F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14:paraId="2DBB824C" w14:textId="57ACD434" w:rsidR="00C9043F" w:rsidRPr="00C9043F" w:rsidRDefault="00C9043F" w:rsidP="00C9043F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«Технология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14:paraId="0D8275F4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0F3CB09" w14:textId="77777777" w:rsidR="00C9043F" w:rsidRPr="00C9043F" w:rsidRDefault="00C9043F" w:rsidP="00C9043F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14:paraId="03C0F75C" w14:textId="77777777" w:rsidR="00C9043F" w:rsidRPr="00C9043F" w:rsidRDefault="00C9043F" w:rsidP="00C9043F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для 1 класса начального общего образования</w:t>
      </w:r>
      <w:r w:rsidRPr="00C9043F">
        <w:rPr>
          <w:rFonts w:ascii="Times New Roman" w:eastAsia="Times New Roman" w:hAnsi="Times New Roman" w:cs="Times New Roman"/>
          <w:spacing w:val="-58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C9043F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2022-2023</w:t>
      </w:r>
      <w:r w:rsidRPr="00C9043F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14:paraId="1CDE24CB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1364535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A09C457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3BE1F64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FC6F460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0E99F7CC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3C3F665" w14:textId="77777777" w:rsidR="00C9043F" w:rsidRPr="00C9043F" w:rsidRDefault="00C9043F" w:rsidP="00C904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4FD05DC0" w14:textId="77777777" w:rsidR="00C9043F" w:rsidRPr="00C9043F" w:rsidRDefault="00C9043F" w:rsidP="00C9043F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C9043F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Шакирова</w:t>
      </w:r>
      <w:r w:rsidRPr="00C9043F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proofErr w:type="spellStart"/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Гульчачак</w:t>
      </w:r>
      <w:proofErr w:type="spellEnd"/>
      <w:r w:rsidRPr="00C9043F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proofErr w:type="spellStart"/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Максумовна</w:t>
      </w:r>
      <w:proofErr w:type="spellEnd"/>
    </w:p>
    <w:p w14:paraId="07A97F85" w14:textId="77777777" w:rsidR="00C9043F" w:rsidRPr="00C9043F" w:rsidRDefault="00C9043F" w:rsidP="00C9043F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C9043F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C9043F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14:paraId="0C8DD2F5" w14:textId="77777777" w:rsidR="00C9043F" w:rsidRPr="00C9043F" w:rsidRDefault="00C9043F" w:rsidP="00C9043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37E2B8FA" w14:textId="77777777" w:rsidR="00C9043F" w:rsidRPr="00C9043F" w:rsidRDefault="00C9043F" w:rsidP="00C9043F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0FDF1C99" w14:textId="77777777" w:rsidR="00C9043F" w:rsidRPr="00C9043F" w:rsidRDefault="00C9043F" w:rsidP="00C9043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7D58E1E2" w14:textId="77777777" w:rsidR="00C9043F" w:rsidRPr="00C9043F" w:rsidRDefault="00C9043F" w:rsidP="00C9043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55DEA62B" w14:textId="77777777" w:rsidR="00C9043F" w:rsidRPr="00C9043F" w:rsidRDefault="00C9043F" w:rsidP="00C9043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Большие</w:t>
      </w:r>
      <w:r w:rsidRPr="00C9043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Кайбицы</w:t>
      </w:r>
      <w:r w:rsidRPr="00C9043F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Pr="00C9043F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14:paraId="4B6516EC" w14:textId="77777777" w:rsidR="00C5450F" w:rsidRPr="00C9043F" w:rsidRDefault="00C5450F">
      <w:pPr>
        <w:rPr>
          <w:lang w:val="tt-RU"/>
        </w:rPr>
        <w:sectPr w:rsidR="00C5450F" w:rsidRPr="00C9043F" w:rsidSect="00C9043F">
          <w:pgSz w:w="11900" w:h="16840"/>
          <w:pgMar w:top="298" w:right="870" w:bottom="296" w:left="851" w:header="720" w:footer="720" w:gutter="0"/>
          <w:cols w:space="720" w:equalWidth="0">
            <w:col w:w="10179" w:space="0"/>
          </w:cols>
          <w:docGrid w:linePitch="360"/>
        </w:sectPr>
      </w:pPr>
    </w:p>
    <w:p w14:paraId="64781706" w14:textId="77777777"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14:paraId="6E183CA9" w14:textId="77777777" w:rsidR="00C5450F" w:rsidRPr="003F72E8" w:rsidRDefault="00E000B7">
      <w:pPr>
        <w:autoSpaceDE w:val="0"/>
        <w:autoSpaceDN w:val="0"/>
        <w:spacing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32DC14CF" w14:textId="77777777" w:rsidR="00C5450F" w:rsidRPr="003F72E8" w:rsidRDefault="00E000B7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401714F4" w14:textId="77777777" w:rsidR="00C5450F" w:rsidRPr="003F72E8" w:rsidRDefault="00E000B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14:paraId="508BA09E" w14:textId="77777777" w:rsidR="00C5450F" w:rsidRPr="003F72E8" w:rsidRDefault="00E000B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14:paraId="179DAE49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14:paraId="1733D4AE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14:paraId="3A72C67E" w14:textId="77777777" w:rsidR="00C5450F" w:rsidRPr="003F72E8" w:rsidRDefault="00E000B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14:paraId="60359ADA" w14:textId="77777777"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14:paraId="03827730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14:paraId="3F2325AF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Изобразительное искусство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14:paraId="42697BB9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14:paraId="63BC372E" w14:textId="77777777"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14:paraId="469DCAC9" w14:textId="77777777"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E794A27" w14:textId="77777777"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14:paraId="7E1E786E" w14:textId="77777777" w:rsidR="00C5450F" w:rsidRPr="003F72E8" w:rsidRDefault="00E000B7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14:paraId="71FF11FD" w14:textId="77777777" w:rsidR="00C5450F" w:rsidRPr="003F72E8" w:rsidRDefault="00E000B7">
      <w:pPr>
        <w:autoSpaceDE w:val="0"/>
        <w:autoSpaceDN w:val="0"/>
        <w:spacing w:before="70" w:after="0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14:paraId="616204D4" w14:textId="77777777" w:rsidR="00C5450F" w:rsidRPr="003F72E8" w:rsidRDefault="00E000B7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14:paraId="086024D7" w14:textId="77777777" w:rsidR="00C5450F" w:rsidRPr="003F72E8" w:rsidRDefault="00E000B7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14:paraId="6B720E31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11974F96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14:paraId="74D4E29D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260698EC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14:paraId="6625612F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14:paraId="430E44E8" w14:textId="77777777"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14:paraId="1576434A" w14:textId="77777777"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p w14:paraId="75001A8A" w14:textId="77777777" w:rsidR="00C5450F" w:rsidRPr="003F72E8" w:rsidRDefault="00E000B7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00703DD" w14:textId="77777777" w:rsidR="00C5450F" w:rsidRPr="003F72E8" w:rsidRDefault="00E000B7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14:paraId="5BF41FD1" w14:textId="77777777"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14:paraId="3F756A1F" w14:textId="77777777" w:rsidR="00C5450F" w:rsidRPr="003F72E8" w:rsidRDefault="00E000B7">
      <w:pPr>
        <w:autoSpaceDE w:val="0"/>
        <w:autoSpaceDN w:val="0"/>
        <w:spacing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1674EEE5" w14:textId="77777777" w:rsidR="00C5450F" w:rsidRPr="003F72E8" w:rsidRDefault="00E000B7">
      <w:pPr>
        <w:autoSpaceDE w:val="0"/>
        <w:autoSpaceDN w:val="0"/>
        <w:spacing w:before="346" w:after="0" w:line="262" w:lineRule="auto"/>
        <w:ind w:left="180" w:right="360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14:paraId="1EFD938C" w14:textId="77777777"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14:paraId="011218DC" w14:textId="77777777" w:rsidR="00C5450F" w:rsidRPr="003F72E8" w:rsidRDefault="00E000B7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14:paraId="2E506FD6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Профессии родных и знакомых. Профессии, связанные с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из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чаемыми материалами и производствами. Профессии сферы обслуживания.</w:t>
      </w:r>
    </w:p>
    <w:p w14:paraId="5EDF3C42" w14:textId="77777777"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14:paraId="35179B50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5AE1A6F" w14:textId="77777777" w:rsidR="00C5450F" w:rsidRPr="003F72E8" w:rsidRDefault="00E000B7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63391460" w14:textId="77777777" w:rsidR="00C5450F" w:rsidRPr="003F72E8" w:rsidRDefault="00E000B7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14:paraId="1FCF90FA" w14:textId="77777777" w:rsidR="00C5450F" w:rsidRPr="003F72E8" w:rsidRDefault="00E000B7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14:paraId="78F98216" w14:textId="77777777" w:rsidR="00C5450F" w:rsidRPr="003F72E8" w:rsidRDefault="00E000B7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170079D6" w14:textId="77777777" w:rsidR="00C5450F" w:rsidRPr="003F72E8" w:rsidRDefault="00E000B7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14:paraId="084EB354" w14:textId="77777777"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</w:p>
    <w:p w14:paraId="4E4253EA" w14:textId="77777777" w:rsidR="00C5450F" w:rsidRPr="003F72E8" w:rsidRDefault="00E000B7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19A0CE6" w14:textId="77777777" w:rsidR="00C5450F" w:rsidRPr="003F72E8" w:rsidRDefault="00E000B7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14:paraId="6DEDCC09" w14:textId="77777777" w:rsidR="00C5450F" w:rsidRPr="003F72E8" w:rsidRDefault="00E000B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14:paraId="16768961" w14:textId="18D1417B" w:rsidR="00C5450F" w:rsidRPr="003F72E8" w:rsidRDefault="00E000B7" w:rsidP="00C9043F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</w:t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</w:t>
      </w:r>
      <w:proofErr w:type="gramEnd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14:paraId="5C8100F7" w14:textId="77777777" w:rsidR="00C5450F" w:rsidRPr="003F72E8" w:rsidRDefault="00E000B7">
      <w:pPr>
        <w:autoSpaceDE w:val="0"/>
        <w:autoSpaceDN w:val="0"/>
        <w:spacing w:after="0" w:line="283" w:lineRule="auto"/>
        <w:ind w:right="144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14:paraId="5C0EDC72" w14:textId="77777777" w:rsidR="00C5450F" w:rsidRPr="003F72E8" w:rsidRDefault="00E000B7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14:paraId="412BDDA7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4AE31A25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056EEC6A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0B70525D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14:paraId="6F146192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сотрудничества;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429D46B0" w14:textId="77777777"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14:paraId="26AD9618" w14:textId="77777777" w:rsidR="00C5450F" w:rsidRPr="003F72E8" w:rsidRDefault="00E000B7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14:paraId="6C63ED7C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сосуществования рукотворного мира с миром природы;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сохранению окружающей среды;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проявление толерантности и доброжелательности.</w:t>
      </w:r>
    </w:p>
    <w:p w14:paraId="509A94EC" w14:textId="77777777" w:rsidR="00C5450F" w:rsidRPr="003F72E8" w:rsidRDefault="00E000B7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14:paraId="55500AB5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5A84681" w14:textId="2EC9C6CE" w:rsidR="00C5450F" w:rsidRPr="003F72E8" w:rsidRDefault="00E000B7" w:rsidP="00C9043F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3F72E8">
        <w:rPr>
          <w:lang w:val="ru-RU"/>
        </w:rPr>
        <w:lastRenderedPageBreak/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  <w:bookmarkStart w:id="0" w:name="_GoBack"/>
      <w:bookmarkEnd w:id="0"/>
    </w:p>
    <w:p w14:paraId="33A5A731" w14:textId="77777777" w:rsidR="00C5450F" w:rsidRPr="003F72E8" w:rsidRDefault="00E000B7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50BE4F4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14:paraId="645B62E5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действия контроля и оценки;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волевую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14:paraId="20EDC795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5D0E512E" w14:textId="77777777" w:rsidR="00C5450F" w:rsidRPr="003F72E8" w:rsidRDefault="00E000B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14:paraId="094D3871" w14:textId="77777777" w:rsidR="00C5450F" w:rsidRPr="003F72E8" w:rsidRDefault="00E000B7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экономия материала при разметке);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  <w:proofErr w:type="gramEnd"/>
    </w:p>
    <w:p w14:paraId="727AFBA6" w14:textId="77777777" w:rsidR="00C5450F" w:rsidRPr="003F72E8" w:rsidRDefault="00C5450F">
      <w:pPr>
        <w:rPr>
          <w:lang w:val="ru-RU"/>
        </w:rPr>
        <w:sectPr w:rsidR="00C5450F" w:rsidRPr="003F72E8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7314FCC6" w14:textId="77777777"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14:paraId="0732204F" w14:textId="77777777" w:rsidR="00C5450F" w:rsidRPr="003F72E8" w:rsidRDefault="00E000B7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материал»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инструмент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», «приспособление», «конструирование», «аппликация»;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гигиены труда;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сминанием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3F72E8">
        <w:rPr>
          <w:lang w:val="ru-RU"/>
        </w:rPr>
        <w:br/>
      </w:r>
      <w:r w:rsidRPr="003F72E8">
        <w:rPr>
          <w:lang w:val="ru-RU"/>
        </w:rPr>
        <w:tab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14:paraId="290E2B3A" w14:textId="77777777"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1F9D1036" w14:textId="77777777" w:rsidR="00C5450F" w:rsidRPr="003F72E8" w:rsidRDefault="00C5450F">
      <w:pPr>
        <w:autoSpaceDE w:val="0"/>
        <w:autoSpaceDN w:val="0"/>
        <w:spacing w:after="64" w:line="220" w:lineRule="exact"/>
        <w:rPr>
          <w:lang w:val="ru-RU"/>
        </w:rPr>
      </w:pPr>
    </w:p>
    <w:p w14:paraId="6783ADAC" w14:textId="77777777" w:rsidR="00C5450F" w:rsidRDefault="00E000B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14:paraId="00050C41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A9951" w14:textId="77777777" w:rsidR="00C5450F" w:rsidRDefault="00E000B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89F9A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FB55B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D38CE" w14:textId="77777777" w:rsidR="00C5450F" w:rsidRDefault="00E000B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8FB0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2D3E6" w14:textId="77777777" w:rsidR="00C5450F" w:rsidRDefault="00E000B7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7D362" w14:textId="77777777" w:rsidR="00C5450F" w:rsidRDefault="00E000B7">
            <w:pPr>
              <w:autoSpaceDE w:val="0"/>
              <w:autoSpaceDN w:val="0"/>
              <w:spacing w:before="78" w:after="0" w:line="245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C5450F" w14:paraId="1476D52D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CF30" w14:textId="77777777"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3968" w14:textId="77777777" w:rsidR="00C5450F" w:rsidRDefault="00C5450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731BB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BC2F4" w14:textId="77777777" w:rsidR="00C5450F" w:rsidRDefault="00E000B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2D352" w14:textId="77777777" w:rsidR="00C5450F" w:rsidRDefault="00E000B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D1F9" w14:textId="77777777"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077C" w14:textId="77777777"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0B92" w14:textId="77777777" w:rsidR="00C5450F" w:rsidRDefault="00C5450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ACB1" w14:textId="77777777" w:rsidR="00C5450F" w:rsidRDefault="00C5450F"/>
        </w:tc>
      </w:tr>
      <w:tr w:rsidR="00C5450F" w:rsidRPr="00C9043F" w14:paraId="0AF58150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CCEC7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C5450F" w:rsidRPr="00C9043F" w14:paraId="48D71DB7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E8573" w14:textId="77777777" w:rsidR="00C5450F" w:rsidRDefault="00E000B7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246C6" w14:textId="77777777" w:rsidR="00C5450F" w:rsidRPr="003F72E8" w:rsidRDefault="00E000B7">
            <w:pPr>
              <w:autoSpaceDE w:val="0"/>
              <w:autoSpaceDN w:val="0"/>
              <w:spacing w:before="80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1E409" w14:textId="77777777" w:rsidR="00C5450F" w:rsidRDefault="00E000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5F966" w14:textId="77777777" w:rsidR="00C5450F" w:rsidRDefault="00E000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D8683" w14:textId="77777777" w:rsidR="00C5450F" w:rsidRDefault="00E000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E1BDE" w14:textId="4E333A36" w:rsidR="00C5450F" w:rsidRDefault="00C5450F">
            <w:pPr>
              <w:autoSpaceDE w:val="0"/>
              <w:autoSpaceDN w:val="0"/>
              <w:spacing w:before="80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FEA0A" w14:textId="77777777" w:rsidR="00C5450F" w:rsidRPr="003F72E8" w:rsidRDefault="00E000B7">
            <w:pPr>
              <w:autoSpaceDE w:val="0"/>
              <w:autoSpaceDN w:val="0"/>
              <w:spacing w:before="80" w:after="0" w:line="250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особенности технологии изготовления изделий, выделять детали изделия, основу, определять способ изготовления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26C08" w14:textId="77777777" w:rsidR="00C5450F" w:rsidRDefault="00E000B7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7460D" w14:textId="77777777" w:rsidR="00C5450F" w:rsidRPr="003F72E8" w:rsidRDefault="00E000B7">
            <w:pPr>
              <w:autoSpaceDE w:val="0"/>
              <w:autoSpaceDN w:val="0"/>
              <w:spacing w:before="80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5B94AA59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BC9C5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89809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D4258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72932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44D7C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0D8496" w14:textId="3A078983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42F9C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 изучаемых материалах,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3213B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E98B2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7FA5EFDD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7EF52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51892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C7593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76EC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0C0C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F491C" w14:textId="4C0013E1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49C54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в зависимости от вида работы.</w:t>
            </w:r>
          </w:p>
          <w:p w14:paraId="3C6DFE3C" w14:textId="77777777" w:rsidR="00C5450F" w:rsidRPr="003F72E8" w:rsidRDefault="00E000B7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F14B8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AB746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51AF89A4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FDFA8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3F8EF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Профессии родных и знакомых. 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Профессии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сферы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обслуживания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1DEEA" w14:textId="27340B6B" w:rsidR="00C5450F" w:rsidRPr="00D21A7F" w:rsidRDefault="00D21A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174AD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5D721" w14:textId="16562388" w:rsidR="00C5450F" w:rsidRPr="00D21A7F" w:rsidRDefault="00D21A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B0C5F" w14:textId="168D764D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643E5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знакомиться с профессиями, связанными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7888C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E5354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6ABBE030" w14:textId="77777777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04765" w14:textId="77777777" w:rsidR="00C5450F" w:rsidRDefault="00E000B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FE054" w14:textId="77777777" w:rsidR="00C5450F" w:rsidRPr="003F72E8" w:rsidRDefault="00E000B7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DF345" w14:textId="3165820D" w:rsidR="00C5450F" w:rsidRDefault="00E000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A888A" w14:textId="77777777" w:rsidR="00C5450F" w:rsidRDefault="00E000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4F43F" w14:textId="1E8F242C" w:rsidR="00C5450F" w:rsidRDefault="00E000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ACDC1" w14:textId="444B4471" w:rsidR="00C5450F" w:rsidRDefault="00C5450F">
            <w:pPr>
              <w:autoSpaceDE w:val="0"/>
              <w:autoSpaceDN w:val="0"/>
              <w:spacing w:before="74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46025" w14:textId="77777777" w:rsidR="00C5450F" w:rsidRPr="003F72E8" w:rsidRDefault="00E000B7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94F06" w14:textId="77777777" w:rsidR="00C5450F" w:rsidRDefault="00E000B7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95C04" w14:textId="77777777" w:rsidR="00C5450F" w:rsidRPr="003F72E8" w:rsidRDefault="00E000B7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14:paraId="40F6E05B" w14:textId="77777777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905E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33474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FF27F" w14:textId="77777777" w:rsidR="00C5450F" w:rsidRDefault="00C5450F"/>
        </w:tc>
      </w:tr>
      <w:tr w:rsidR="00C5450F" w:rsidRPr="00C9043F" w14:paraId="4888C86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9E450" w14:textId="77777777" w:rsidR="00C5450F" w:rsidRPr="003F72E8" w:rsidRDefault="00E000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C5450F" w:rsidRPr="00C9043F" w14:paraId="2DAB5141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DBEA3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7402A" w14:textId="77777777" w:rsidR="00C5450F" w:rsidRDefault="00E000B7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Бережное, экономное и рациональное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обрабатываемых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конструктивных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особенностей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изготовлении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изделий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57A0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63DD3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E89B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6F971" w14:textId="5C8DBAFC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C4AF6" w14:textId="77777777"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4BEF8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F16D3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19D71C82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F1B9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E0826" w14:textId="77777777"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технологические операции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ручной обработки материалов: разметка деталей, выделение деталей,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формообразование деталей, сборка изделия, отделка изделия или его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B4749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A9F2C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94B28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4EDC8" w14:textId="651E757A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310F6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E7838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6E7CB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</w:tbl>
    <w:p w14:paraId="6C6D5ED2" w14:textId="77777777" w:rsidR="00C5450F" w:rsidRPr="003F72E8" w:rsidRDefault="00C5450F">
      <w:pPr>
        <w:autoSpaceDE w:val="0"/>
        <w:autoSpaceDN w:val="0"/>
        <w:spacing w:after="0" w:line="14" w:lineRule="exact"/>
        <w:rPr>
          <w:lang w:val="ru-RU"/>
        </w:rPr>
      </w:pPr>
    </w:p>
    <w:p w14:paraId="3ADB95F3" w14:textId="77777777" w:rsidR="00C5450F" w:rsidRPr="003F72E8" w:rsidRDefault="00C5450F">
      <w:pPr>
        <w:rPr>
          <w:lang w:val="ru-RU"/>
        </w:rPr>
        <w:sectPr w:rsidR="00C5450F" w:rsidRPr="003F72E8">
          <w:pgSz w:w="16840" w:h="11900"/>
          <w:pgMar w:top="282" w:right="640" w:bottom="9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5146844" w14:textId="77777777"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:rsidRPr="00C9043F" w14:paraId="7EE86510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0BC23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E76D7" w14:textId="77777777"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разметки деталей: на глаз и от руки, по шаблону, по линейке (как направляющему инструменту без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откладывания размеров) с опорой на рисунки, графическую инструкцию, 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1CDB3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D43B1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A93ED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9AE88" w14:textId="606D889A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98386" w14:textId="77777777" w:rsidR="00C5450F" w:rsidRPr="003F72E8" w:rsidRDefault="00E000B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опорой на рисунки, графическую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инструкцию, простейшую схему; выполнять выделение деталей способами обрывания, вырезания; выполнять сборку изделия с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помощью клея и другими способами;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выполнять отделку изделия или его деталей (окрашивание, аппликация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7B014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AC79B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5608C0DB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A1C43" w14:textId="77777777" w:rsidR="00C5450F" w:rsidRDefault="00E000B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AFD26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E673C" w14:textId="77777777" w:rsidR="00C5450F" w:rsidRDefault="00E000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B26C3" w14:textId="77777777" w:rsidR="00C5450F" w:rsidRDefault="00E000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AE8FF" w14:textId="77777777" w:rsidR="00C5450F" w:rsidRDefault="00E000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95688" w14:textId="41F14840" w:rsidR="00C5450F" w:rsidRDefault="00C5450F">
            <w:pPr>
              <w:autoSpaceDE w:val="0"/>
              <w:autoSpaceDN w:val="0"/>
              <w:spacing w:before="76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9555C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C5581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920B6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25C0BDE9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B6A20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31BEE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экономной и аккуратной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разметки. Рациональная разметка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вырезание нескольких 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325D2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EB126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EB9B4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6D906" w14:textId="0CCA255B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0A295" w14:textId="77777777" w:rsidR="00C5450F" w:rsidRPr="003F72E8" w:rsidRDefault="00E000B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A1215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4954E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5426CFB6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24EAF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194E0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изделии: с помощью пластилина, клея, скручивание, сшивание и др.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аккуратной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клеем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90E4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45B8F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945AA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26B9A" w14:textId="060F1CA2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6D734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 руководством учителя собирать плоскостную модель, объяснять способ сборки изделия;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A9AB7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E3A7F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604B6982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B4E16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F8979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Отделка изделия или его деталей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(окрашивание, вышивка, аппликация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99496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63016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F7D8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087F4" w14:textId="3E16A6F0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C6D8A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0F10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5C10B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0D982B57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B8801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D6ECB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Подбор соответствующих инструментов и способов обработки материалов 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зависимости от их 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0592F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A2815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07676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D55A0" w14:textId="700655CE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A9CEA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282EB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536E8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7F9F7F2C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35FE8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2FCB4" w14:textId="77777777" w:rsidR="00C5450F" w:rsidRPr="003F72E8" w:rsidRDefault="00E000B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Наиболее распространённые виды бумаги. Их общие свойства. Простейшие способы обработки бумаги различных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видов: сгибание и складывание, </w:t>
            </w:r>
            <w:proofErr w:type="spellStart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572CA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16A5A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9D6AA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CF4AC" w14:textId="2C4D974E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35E2C" w14:textId="77777777" w:rsidR="00C5450F" w:rsidRPr="003F72E8" w:rsidRDefault="00E000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gram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наблюдать, сравнивать, сопоставлять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свойства бумаги (состав, цвет, прочность); определять виды бумаги по цвету, толщине, прочности.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обрывание, склеивание, резание бумаги ножницами и др.), правила безопасной работы, правила разметки деталей 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0A935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82D52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63C40E14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EB9C4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95492" w14:textId="77777777" w:rsidR="00C5450F" w:rsidRDefault="00E000B7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Резание бумаги ножницами. Правила безопасной работы, передачи и хранения ножниц.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Картон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E19A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A6FAF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B74E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F8939" w14:textId="78CB5A21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00D00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ножницами, клеем;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F82CE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EF75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28F531A3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D0668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BA842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2DC24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44E10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36E64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EBD1B" w14:textId="74804B08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9994A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стеки при работе с пластичными материалами, а также при отделке изделия или его деталей;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A759C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ED7AF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</w:tbl>
    <w:p w14:paraId="617E049E" w14:textId="77777777" w:rsidR="00C5450F" w:rsidRPr="003F72E8" w:rsidRDefault="00C5450F">
      <w:pPr>
        <w:autoSpaceDE w:val="0"/>
        <w:autoSpaceDN w:val="0"/>
        <w:spacing w:after="0" w:line="14" w:lineRule="exact"/>
        <w:rPr>
          <w:lang w:val="ru-RU"/>
        </w:rPr>
      </w:pPr>
    </w:p>
    <w:p w14:paraId="3A840966" w14:textId="77777777" w:rsidR="00C5450F" w:rsidRPr="003F72E8" w:rsidRDefault="00C5450F">
      <w:pPr>
        <w:rPr>
          <w:lang w:val="ru-RU"/>
        </w:rPr>
        <w:sectPr w:rsidR="00C5450F" w:rsidRPr="003F72E8">
          <w:pgSz w:w="16840" w:h="11900"/>
          <w:pgMar w:top="284" w:right="640" w:bottom="73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6696C63" w14:textId="77777777"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:rsidRPr="00C9043F" w14:paraId="35616F09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0061B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70243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EB6FB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E91BB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95E8B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CC966" w14:textId="7B93E9E1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70BCB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с опорой на рисунки, схемы и подписи к ним;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C5E5C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CD3AE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3C6047A8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D8848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22519" w14:textId="77777777"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 природных материалов (плоские </w:t>
            </w:r>
            <w:proofErr w:type="gramStart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—л</w:t>
            </w:r>
            <w:proofErr w:type="gramEnd"/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истья и объёмные — орехи, шишки,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семена, ветки)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5FC22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68C3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D7749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627E6" w14:textId="497A802C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59079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природный материал для отделки изделия;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45DB5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BA406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41CBE19E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9CAD3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6F5D8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работы с природными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материалами: подбор материалов в 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2163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C19E5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A4A12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87340" w14:textId="40BA6326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A2880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изделия с использованием различных природных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0B6ED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688D2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27883C5E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B31A8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CC9E7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A94E2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E8694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DCBDB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28691" w14:textId="1A80228E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16C19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строение (переплетение нитей) и общие свойства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нескольких видов тканей (</w:t>
            </w:r>
            <w:proofErr w:type="spellStart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сминаемость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прочность), сравнивать виды тканей между собой и с бумагой;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CEC00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68BA7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3196F76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0AC8E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890B9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Швейные инструменты 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4F63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58407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6CC4C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84B96" w14:textId="4207D7DE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89A5F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инструменты и приспособления для работы с текстильными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72964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BDD55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2A85731E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DBEA7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7C1CB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25A45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DD486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EC8C9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99205" w14:textId="6E645790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3C333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на основе вышивки строчкой прямого стежка;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45F43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737D4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6B9C0C4C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E1B17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22F5A" w14:textId="77777777" w:rsidR="00C5450F" w:rsidRDefault="00E000B7">
            <w:pPr>
              <w:autoSpaceDE w:val="0"/>
              <w:autoSpaceDN w:val="0"/>
              <w:spacing w:before="76" w:after="0" w:line="245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дополнительных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отделочных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F5C0B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B15B8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D1A45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5AE85" w14:textId="4E42A943" w:rsidR="00C5450F" w:rsidRDefault="00C5450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4FBE8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различные виды строчек, стежков в декоративных работах для (отделки) оформления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00DA15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B3990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14:paraId="75F784E2" w14:textId="77777777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0A848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4C8EB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CB563" w14:textId="77777777" w:rsidR="00C5450F" w:rsidRDefault="00C5450F"/>
        </w:tc>
      </w:tr>
      <w:tr w:rsidR="00C5450F" w14:paraId="44CD0F77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1BDD9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C5450F" w:rsidRPr="00C9043F" w14:paraId="254C2D3A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715B6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8938D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Простые и объёмные конструкции из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разных материалов (пластические массы, бумага, текстиль и др.) и способы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1570D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5447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18D82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E981C" w14:textId="7DA21669" w:rsidR="00C5450F" w:rsidRDefault="00C5450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E2298" w14:textId="77777777"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материалов (пластические массы, бумага, текстиль и др.), по модели (на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плоскости), рисунку;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1F272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EAEFE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03A9D5E3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FD392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48F83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конструкции изделия; детали и части изделия, их взаимное расположение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257A7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96AF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8B87A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A161C" w14:textId="757DFEBA" w:rsidR="00C5450F" w:rsidRDefault="00C5450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EF853" w14:textId="77777777"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98548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B0209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7DD9576A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F04F0" w14:textId="77777777" w:rsidR="00C5450F" w:rsidRDefault="00E000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D29C1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79E4A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05A2B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002EF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D401A" w14:textId="63CAC896" w:rsidR="00C5450F" w:rsidRDefault="00C5450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0DE8B" w14:textId="77777777" w:rsidR="00C5450F" w:rsidRPr="003F72E8" w:rsidRDefault="00E000B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63DB4" w14:textId="77777777" w:rsidR="00C5450F" w:rsidRDefault="00E000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A1FF9" w14:textId="77777777" w:rsidR="00C5450F" w:rsidRPr="003F72E8" w:rsidRDefault="00E000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</w:tbl>
    <w:p w14:paraId="15FB740C" w14:textId="77777777" w:rsidR="00C5450F" w:rsidRPr="003F72E8" w:rsidRDefault="00C5450F">
      <w:pPr>
        <w:autoSpaceDE w:val="0"/>
        <w:autoSpaceDN w:val="0"/>
        <w:spacing w:after="0" w:line="14" w:lineRule="exact"/>
        <w:rPr>
          <w:lang w:val="ru-RU"/>
        </w:rPr>
      </w:pPr>
    </w:p>
    <w:p w14:paraId="6A9FB19F" w14:textId="77777777" w:rsidR="00C5450F" w:rsidRPr="003F72E8" w:rsidRDefault="00C5450F">
      <w:pPr>
        <w:rPr>
          <w:lang w:val="ru-RU"/>
        </w:rPr>
        <w:sectPr w:rsidR="00C5450F" w:rsidRPr="003F72E8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B6E029F" w14:textId="77777777" w:rsidR="00C5450F" w:rsidRPr="003F72E8" w:rsidRDefault="00C5450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314"/>
        <w:gridCol w:w="528"/>
        <w:gridCol w:w="1106"/>
        <w:gridCol w:w="1140"/>
        <w:gridCol w:w="864"/>
        <w:gridCol w:w="4948"/>
        <w:gridCol w:w="1080"/>
        <w:gridCol w:w="2054"/>
      </w:tblGrid>
      <w:tr w:rsidR="00C5450F" w:rsidRPr="00C9043F" w14:paraId="373EB1D8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749C8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64418" w14:textId="77777777"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EF64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BE0E9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0049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BF1D1" w14:textId="6F85318C" w:rsidR="00C5450F" w:rsidRDefault="00C5450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888D0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55BA5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9A43F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44414A4B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984B4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4FA67" w14:textId="77777777" w:rsidR="00C5450F" w:rsidRPr="003F72E8" w:rsidRDefault="00E000B7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3BE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2CC4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30606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AEC4C" w14:textId="42DB3B78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7EA76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9C51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B950A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26CC7DAB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BF8CA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4132F" w14:textId="77777777" w:rsidR="00C5450F" w:rsidRPr="003F72E8" w:rsidRDefault="00E000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выполняемого действия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результата. Элементарное прогнозирование порядка действий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желаемого/необходимого результата; выбор способа работы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требуемого результата/замысла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0B596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30837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F262F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8AAD1" w14:textId="7CB4E5A7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E1AA6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11C90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17403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14:paraId="5A3B47BB" w14:textId="77777777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DD627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D3F27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CA2B8" w14:textId="77777777" w:rsidR="00C5450F" w:rsidRDefault="00C5450F"/>
        </w:tc>
      </w:tr>
      <w:tr w:rsidR="00C5450F" w14:paraId="20F909B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BB77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C5450F" w:rsidRPr="00C9043F" w14:paraId="760BC29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7B7DC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533BD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Демонстрация учителем готовых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E91B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8A18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86FB0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171A7" w14:textId="781C9CB6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1EEC7" w14:textId="77777777" w:rsidR="00C5450F" w:rsidRPr="003F72E8" w:rsidRDefault="00E000B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готовые материалы, представленные учителем на информационных носителях;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243B3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C0A16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:rsidRPr="00C9043F" w14:paraId="279519C6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4D11B" w14:textId="77777777" w:rsidR="00C5450F" w:rsidRDefault="00E000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6BFC4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79C92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E42C3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415BE" w14:textId="77777777" w:rsidR="00C5450F" w:rsidRDefault="00E000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3113C" w14:textId="42C76FE6" w:rsidR="00C5450F" w:rsidRDefault="00C5450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90443" w14:textId="77777777" w:rsidR="00C5450F" w:rsidRPr="003F72E8" w:rsidRDefault="00E000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простейшие преобразования информации (например, перевод текстовой информации в рисуночную и/или табличную форму);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55389" w14:textId="77777777" w:rsidR="00C5450F" w:rsidRDefault="00E000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27666" w14:textId="77777777" w:rsidR="00C5450F" w:rsidRPr="003F72E8" w:rsidRDefault="00E000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"Технология" 1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 </w:t>
            </w:r>
            <w:r w:rsidRPr="003F72E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/8/1/</w:t>
            </w:r>
          </w:p>
        </w:tc>
      </w:tr>
      <w:tr w:rsidR="00C5450F" w14:paraId="040D7B2A" w14:textId="77777777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A77EE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7A561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02B64" w14:textId="77777777" w:rsidR="00C5450F" w:rsidRDefault="00C5450F"/>
        </w:tc>
      </w:tr>
      <w:tr w:rsidR="00C5450F" w14:paraId="1A2975CE" w14:textId="77777777">
        <w:trPr>
          <w:trHeight w:hRule="exact" w:val="32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AB9F3" w14:textId="77777777" w:rsidR="00C5450F" w:rsidRPr="003F72E8" w:rsidRDefault="00E000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C61E4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42DAA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89153" w14:textId="77777777" w:rsidR="00C5450F" w:rsidRDefault="00E000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BEA54" w14:textId="77777777" w:rsidR="00C5450F" w:rsidRDefault="00C5450F"/>
        </w:tc>
      </w:tr>
    </w:tbl>
    <w:p w14:paraId="439918C8" w14:textId="77777777" w:rsidR="00C5450F" w:rsidRDefault="00C5450F">
      <w:pPr>
        <w:autoSpaceDE w:val="0"/>
        <w:autoSpaceDN w:val="0"/>
        <w:spacing w:after="0" w:line="14" w:lineRule="exact"/>
      </w:pPr>
    </w:p>
    <w:p w14:paraId="63588C4B" w14:textId="77777777" w:rsidR="00C5450F" w:rsidRDefault="00C5450F">
      <w:pPr>
        <w:sectPr w:rsidR="00C5450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70AF8B4" w14:textId="77777777" w:rsidR="00C5450F" w:rsidRDefault="00C5450F">
      <w:pPr>
        <w:autoSpaceDE w:val="0"/>
        <w:autoSpaceDN w:val="0"/>
        <w:spacing w:after="78" w:line="220" w:lineRule="exact"/>
      </w:pPr>
    </w:p>
    <w:p w14:paraId="5AF3FAF7" w14:textId="77777777" w:rsidR="00C5450F" w:rsidRDefault="00E000B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 w14:paraId="49FE653A" w14:textId="7777777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FACF2" w14:textId="77777777" w:rsidR="00C5450F" w:rsidRDefault="00E000B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AAA3C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1B656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CC282" w14:textId="77777777" w:rsidR="00C5450F" w:rsidRDefault="00E000B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EB0B8" w14:textId="77777777" w:rsidR="00C5450F" w:rsidRDefault="00E000B7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C5450F" w14:paraId="5C386AD4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3F82" w14:textId="77777777" w:rsidR="00C5450F" w:rsidRDefault="00C5450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251B" w14:textId="77777777" w:rsidR="00C5450F" w:rsidRDefault="00C5450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77691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C78E3" w14:textId="77777777" w:rsidR="00C5450F" w:rsidRDefault="00E000B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658A2" w14:textId="77777777" w:rsidR="00C5450F" w:rsidRDefault="00E000B7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1338" w14:textId="77777777" w:rsidR="00C5450F" w:rsidRDefault="00C5450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396A" w14:textId="77777777" w:rsidR="00C5450F" w:rsidRDefault="00C5450F"/>
        </w:tc>
      </w:tr>
      <w:tr w:rsidR="00C5450F" w14:paraId="32048815" w14:textId="77777777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72040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D4444" w14:textId="77777777" w:rsidR="00C5450F" w:rsidRPr="003F72E8" w:rsidRDefault="00E000B7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как источник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сырьевых ресурсов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творчества мастеров. Красота и разнообразие природных форм, их передача в изделиях из различных материалов.</w:t>
            </w:r>
          </w:p>
          <w:p w14:paraId="3540B8D9" w14:textId="77777777" w:rsidR="00C5450F" w:rsidRDefault="00E000B7">
            <w:pPr>
              <w:autoSpaceDE w:val="0"/>
              <w:autoSpaceDN w:val="0"/>
              <w:spacing w:before="70" w:after="0"/>
              <w:ind w:left="72"/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Наблюдения природы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фантазия мастера  — условия создания изделия.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Бережное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03600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4575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6BCE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9DB22" w14:textId="1E720B3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892CD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6510784D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55DA6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6A935" w14:textId="77777777" w:rsidR="00C5450F" w:rsidRDefault="00E000B7">
            <w:pPr>
              <w:autoSpaceDE w:val="0"/>
              <w:autoSpaceDN w:val="0"/>
              <w:spacing w:before="98" w:after="0" w:line="281" w:lineRule="auto"/>
              <w:ind w:left="72"/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понятие об изучаемых материалах,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6327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BD642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7443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0F28E" w14:textId="182544AE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6261A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4C409A1C" w14:textId="77777777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1F6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58ECF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Рабочее место, его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организация в зависимости от вида работы.</w:t>
            </w:r>
          </w:p>
          <w:p w14:paraId="01944D41" w14:textId="77777777" w:rsidR="00C5450F" w:rsidRPr="003F72E8" w:rsidRDefault="00E000B7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размещение на рабочем месте материалов и инструментов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оддержание порядка во время работы,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уборка по окончании работы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476F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52FC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704A0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9652F" w14:textId="68C878D0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BAE0A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748D3D8C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5144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74459" w14:textId="77777777" w:rsidR="00C5450F" w:rsidRPr="003F72E8" w:rsidRDefault="00E000B7">
            <w:pPr>
              <w:autoSpaceDE w:val="0"/>
              <w:autoSpaceDN w:val="0"/>
              <w:spacing w:before="98" w:after="0" w:line="274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60DC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A960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A807B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FC4C7" w14:textId="6DCFA6D7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CD4D1" w14:textId="77777777" w:rsidR="00C5450F" w:rsidRDefault="00E000B7">
            <w:pPr>
              <w:autoSpaceDE w:val="0"/>
              <w:autoSpaceDN w:val="0"/>
              <w:spacing w:before="98" w:after="0" w:line="27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2B35D9CD" w14:textId="77777777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F2C1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ADDCC" w14:textId="77777777" w:rsidR="00C5450F" w:rsidRDefault="00E000B7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Профессии родных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знакомых. Профессии,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связанные с изучаемыми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материалами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производствами.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обслуживания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BAF7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7C96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5D4A6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BBD8B" w14:textId="524079CB" w:rsidR="00C5450F" w:rsidRDefault="00C5450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36426" w14:textId="77777777" w:rsidR="00C5450F" w:rsidRDefault="00E000B7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5EAE9EF6" w14:textId="77777777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158B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4B2F5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Традиции и праздники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народов России, ремёсла, обычаи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21202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9A89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6CA0E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2634F" w14:textId="0E8D4BF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8C0F0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6C153328" w14:textId="77777777" w:rsidR="00C5450F" w:rsidRDefault="00C5450F">
      <w:pPr>
        <w:autoSpaceDE w:val="0"/>
        <w:autoSpaceDN w:val="0"/>
        <w:spacing w:after="0" w:line="14" w:lineRule="exact"/>
      </w:pPr>
    </w:p>
    <w:p w14:paraId="0458860A" w14:textId="77777777" w:rsidR="00C5450F" w:rsidRDefault="00C5450F">
      <w:pPr>
        <w:sectPr w:rsidR="00C5450F">
          <w:pgSz w:w="11900" w:h="16840"/>
          <w:pgMar w:top="298" w:right="650" w:bottom="47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31ACE87" w14:textId="77777777"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 w14:paraId="382CC972" w14:textId="77777777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1E0EB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E62FA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Бережное, экономное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рациональное использование обрабатываемых материалов.</w:t>
            </w:r>
          </w:p>
          <w:p w14:paraId="1DB7CEDD" w14:textId="77777777" w:rsidR="00C5450F" w:rsidRPr="003F72E8" w:rsidRDefault="00E000B7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конструктивных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особенностей материалов при изготовлении изделий.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7B70C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61B22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B9DAD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CC3C6" w14:textId="5DA8402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F592B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716CC223" w14:textId="77777777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8F9F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9A976" w14:textId="77777777" w:rsidR="00C5450F" w:rsidRPr="003F72E8" w:rsidRDefault="00E000B7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технологические операции ручной обработки материалов: разметка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выделение деталей, формообразование деталей, сборка изделия, отделка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 или его деталей.</w:t>
            </w:r>
          </w:p>
          <w:p w14:paraId="7E46C099" w14:textId="77777777" w:rsidR="00C5450F" w:rsidRDefault="00E000B7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7984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9CECE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FAE25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89E34" w14:textId="1AB2414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A05CA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555DE5AB" w14:textId="77777777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0BBE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5DBF2" w14:textId="77777777" w:rsidR="00C5450F" w:rsidRPr="003F72E8" w:rsidRDefault="00E000B7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разметки деталей: на глаз и от руки, по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шаблону, по линейке (как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направляющему инструменту без откладывания размеров) с опорой на рисунки,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графическую инструкцию,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простейшую схему.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3A7F5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F4211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6346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55664" w14:textId="437F3F92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027A5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2B3C2504" w14:textId="77777777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0AD5C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76CE6" w14:textId="77777777"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условных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графических изображений (называние операций,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способов и приёмов работы, последовательности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изготовления изделий).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9A285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CC8E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3C75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33FD4" w14:textId="03B6AAC5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47F15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4F4B916F" w14:textId="77777777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4E2DE" w14:textId="77777777" w:rsidR="00C5450F" w:rsidRDefault="00E000B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04560" w14:textId="77777777" w:rsidR="00C5450F" w:rsidRPr="003F72E8" w:rsidRDefault="00E000B7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экономной и аккуратной разметки.</w:t>
            </w:r>
          </w:p>
          <w:p w14:paraId="22524ED7" w14:textId="77777777" w:rsidR="00C5450F" w:rsidRPr="003F72E8" w:rsidRDefault="00E000B7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Рациональная разметка и вырезание нескольких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одинаковых деталей из бумаги.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75536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CE0EC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D6B38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700A2" w14:textId="11C1FC2B" w:rsidR="00C5450F" w:rsidRDefault="00C5450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03706" w14:textId="77777777" w:rsidR="00C5450F" w:rsidRDefault="00E000B7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09965245" w14:textId="77777777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72844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0837C" w14:textId="77777777" w:rsidR="00C5450F" w:rsidRPr="003F72E8" w:rsidRDefault="00E000B7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.Способы соединения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в изделии: с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помощью пластилина, клея, скручивание, сшивание и др.</w:t>
            </w:r>
          </w:p>
          <w:p w14:paraId="4770EA2A" w14:textId="77777777" w:rsidR="00C5450F" w:rsidRPr="003F72E8" w:rsidRDefault="00E000B7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и правила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аккуратной работы с клеем.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416FD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2B78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8C60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12B7E" w14:textId="59F3C4BA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E68C7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66DEC87A" w14:textId="77777777" w:rsidR="00C5450F" w:rsidRDefault="00C5450F">
      <w:pPr>
        <w:autoSpaceDE w:val="0"/>
        <w:autoSpaceDN w:val="0"/>
        <w:spacing w:after="0" w:line="14" w:lineRule="exact"/>
      </w:pPr>
    </w:p>
    <w:p w14:paraId="0BBDEA7F" w14:textId="77777777" w:rsidR="00C5450F" w:rsidRDefault="00C5450F">
      <w:pPr>
        <w:sectPr w:rsidR="00C5450F">
          <w:pgSz w:w="11900" w:h="16840"/>
          <w:pgMar w:top="284" w:right="650" w:bottom="77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FD9B0CE" w14:textId="77777777"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 w14:paraId="34C566A0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077D3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19AD6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Отделка изделия или его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(окрашивание,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вышивка, аппликация и др.).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E04F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26AC6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71A5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AC23E" w14:textId="77CEFBDE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A8C4E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3A84B1B7" w14:textId="77777777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EDD3F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A7A8D" w14:textId="77777777" w:rsidR="00C5450F" w:rsidRPr="003F72E8" w:rsidRDefault="00E000B7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Подбор соответствующих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инструментов и способов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обработки материалов 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их свойств и видов изделий. </w:t>
            </w: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 и приспособления (ножницы, линейка, игла, гладилка,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стека, шаблон и др.),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правильное, рациональное и безопасное использование.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C43B1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DE0A6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02A2E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EF371" w14:textId="5AA16DDB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DE988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5CFF5AF6" w14:textId="77777777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292E0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9433C" w14:textId="77777777" w:rsidR="00C5450F" w:rsidRPr="003F72E8" w:rsidRDefault="00E000B7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Пластические массы,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(пластилин, пластика и др.). Приёмы изготовления изделий доступной по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сложности формы из них: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разметка на глаз, отделение части (стекой, отрыванием), придание формы.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546E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E4B0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2664C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B685E" w14:textId="7E004E4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FDA87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52379A60" w14:textId="77777777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17B1D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CE905" w14:textId="77777777" w:rsidR="00C5450F" w:rsidRPr="003F72E8" w:rsidRDefault="00E000B7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Наиболее распространённые виды бумаги. Их общие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свойства. Простейшие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обработки бумаги различных видов: сгибание и складывание, </w:t>
            </w:r>
            <w:proofErr w:type="spell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сминание</w:t>
            </w:r>
            <w:proofErr w:type="spell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обрывание, склеивание и др.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4245C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3921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8972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BBDB5" w14:textId="6CC83DA7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9C355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5E6988F1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A3083" w14:textId="77777777" w:rsidR="00C5450F" w:rsidRDefault="00E000B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3F10C" w14:textId="77777777" w:rsidR="00C5450F" w:rsidRPr="003F72E8" w:rsidRDefault="00E000B7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Резание бумаги ножницами. Правила безопасной работы, передачи и хранения ножниц.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342EE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BA21D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723D4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64812" w14:textId="58F228AD" w:rsidR="00C5450F" w:rsidRDefault="00C5450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79C07" w14:textId="77777777" w:rsidR="00C5450F" w:rsidRDefault="00E000B7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264B6988" w14:textId="7777777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75B92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0B79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02DF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03E3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F8386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5605B" w14:textId="5D0F5C2C" w:rsidR="00C5450F" w:rsidRDefault="00C5450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E5123" w14:textId="77777777" w:rsidR="00C5450F" w:rsidRDefault="00E000B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361C5AA0" w14:textId="77777777" w:rsidR="00C5450F" w:rsidRDefault="00C5450F">
      <w:pPr>
        <w:autoSpaceDE w:val="0"/>
        <w:autoSpaceDN w:val="0"/>
        <w:spacing w:after="0" w:line="14" w:lineRule="exact"/>
      </w:pPr>
    </w:p>
    <w:p w14:paraId="78CD8C41" w14:textId="77777777" w:rsidR="00C5450F" w:rsidRDefault="00C5450F">
      <w:pPr>
        <w:sectPr w:rsidR="00C5450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08A9B8B" w14:textId="77777777"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 w14:paraId="0B3CD4C0" w14:textId="77777777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DD5C5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EE233" w14:textId="77777777" w:rsidR="00C5450F" w:rsidRDefault="00E000B7">
            <w:pPr>
              <w:autoSpaceDE w:val="0"/>
              <w:autoSpaceDN w:val="0"/>
              <w:spacing w:before="98" w:after="0" w:line="288" w:lineRule="auto"/>
              <w:ind w:left="72"/>
            </w:pPr>
            <w:proofErr w:type="gramStart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природных материалов (плоские — листья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объёмные — орехи, шишки, семена, ветки).</w:t>
            </w:r>
            <w:proofErr w:type="gramEnd"/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Приёмы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работы с природными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материалами: подбор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материалов в соответствии с замыслом, составление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композиции, соединение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 (приклеивание,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склеивание с помощью </w:t>
            </w:r>
            <w:r w:rsidRPr="003F72E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прокладки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пластилина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8989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2BF6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6D25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0960B" w14:textId="314FF055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90B8C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787A29BB" w14:textId="77777777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A89E4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8B5E4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(текстиле), их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строении и свойствах.</w:t>
            </w:r>
          </w:p>
          <w:p w14:paraId="227698F0" w14:textId="77777777" w:rsidR="00C5450F" w:rsidRPr="003F72E8" w:rsidRDefault="00E000B7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Швейные инструменты и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приспособления (иглы,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булавки и др.). Отмеривание и заправка нитки в иголку, строчка прямого стежка.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5F000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50E6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6A6E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D3D04" w14:textId="62C3B961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A812A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3609582E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FE658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477BC" w14:textId="77777777" w:rsidR="00C5450F" w:rsidRDefault="00E000B7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дополнительных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отделочных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2693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B93BC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F7FF1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C28ED" w14:textId="09ABA98A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AE6E9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377CCD3F" w14:textId="77777777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8A6E4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74BEC" w14:textId="77777777"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8876E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079F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43EC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8C1F7" w14:textId="1993CACF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5F59F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4CBBA6AA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AC6B9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68311" w14:textId="77777777"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178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6E65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F964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63474" w14:textId="55D8191A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74B97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057EBCBA" w14:textId="77777777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5942F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2B367" w14:textId="77777777"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и объёмные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9589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7D74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B348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C2365" w14:textId="5E47D33C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6C489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6A1ACFE9" w14:textId="77777777" w:rsidR="00C5450F" w:rsidRDefault="00C5450F">
      <w:pPr>
        <w:autoSpaceDE w:val="0"/>
        <w:autoSpaceDN w:val="0"/>
        <w:spacing w:after="0" w:line="14" w:lineRule="exact"/>
      </w:pPr>
    </w:p>
    <w:p w14:paraId="21A6FB28" w14:textId="77777777" w:rsidR="00C5450F" w:rsidRDefault="00C5450F">
      <w:pPr>
        <w:sectPr w:rsidR="00C5450F">
          <w:pgSz w:w="11900" w:h="16840"/>
          <w:pgMar w:top="284" w:right="650" w:bottom="9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DFDFB62" w14:textId="77777777" w:rsidR="00C5450F" w:rsidRDefault="00C5450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5450F" w14:paraId="77FCEF84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1ADE0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84AF5" w14:textId="77777777"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изделия, детали и части изделия, их взаимное расположение в общей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0780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8F13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ABAED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1D7D0" w14:textId="047F8802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10581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754310C1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D89FF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3DCF9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соединения деталей в изделиях из разных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0EE0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998BA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50B4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DCE32" w14:textId="2B9154B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C5198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588414E3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6A278" w14:textId="77777777" w:rsidR="00C5450F" w:rsidRDefault="00E000B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38DDE" w14:textId="77777777" w:rsidR="00C5450F" w:rsidRPr="003F72E8" w:rsidRDefault="00E000B7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Образец, анализ конструкции образцов изделий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40EF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5EF02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F05EE" w14:textId="77777777" w:rsidR="00C5450F" w:rsidRDefault="00E000B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34C02" w14:textId="016C0631" w:rsidR="00C5450F" w:rsidRDefault="00C5450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7CCAF" w14:textId="77777777" w:rsidR="00C5450F" w:rsidRDefault="00E000B7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429241A8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234F6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69BCE" w14:textId="77777777" w:rsidR="00C5450F" w:rsidRPr="003F72E8" w:rsidRDefault="00E000B7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Изготовление изделий по образцу, рисунку.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410E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8D99C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12D41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212EC" w14:textId="28363622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CA852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0DD73826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DAB22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B4723" w14:textId="77777777" w:rsidR="00C5450F" w:rsidRPr="003F72E8" w:rsidRDefault="00E000B7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4F96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1EA7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DD570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21895" w14:textId="29F7B1F0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5DF60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732494EE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1CE38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0E79A" w14:textId="77777777" w:rsidR="00C5450F" w:rsidRPr="003F72E8" w:rsidRDefault="00E000B7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Элементарное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прогнозирование порядка действий в зависимости от желаемого/необходимого результата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1CDB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CFBD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5EFDF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02184" w14:textId="0B03C05F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2A72E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04A14540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26D2A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2C418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способа работы в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зависимости от требуемого результата/замысла.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98C68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C5AC1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28A6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3BD80" w14:textId="39123839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9A08E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39B08109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A5DAD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87CE1" w14:textId="77777777" w:rsidR="00C5450F" w:rsidRPr="003F72E8" w:rsidRDefault="00E000B7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учителем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готовых материалов на </w:t>
            </w:r>
            <w:r w:rsidRPr="003F72E8">
              <w:rPr>
                <w:lang w:val="ru-RU"/>
              </w:rPr>
              <w:br/>
            </w: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информационных носителях.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BA513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7B95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9C704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4ADA8" w14:textId="11F68327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6F1A1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61FA391B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2FE0D" w14:textId="77777777" w:rsidR="00C5450F" w:rsidRDefault="00E000B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91302" w14:textId="77777777" w:rsidR="00C5450F" w:rsidRDefault="00E000B7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B2F35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EEB49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4F9A0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9727A" w14:textId="7841DE35" w:rsidR="00C5450F" w:rsidRDefault="00C5450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975D6" w14:textId="77777777" w:rsidR="00C5450F" w:rsidRDefault="00E000B7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5450F" w14:paraId="0E3A08C3" w14:textId="77777777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D9AA6" w14:textId="77777777" w:rsidR="00C5450F" w:rsidRPr="003F72E8" w:rsidRDefault="00E000B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F72E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2A3FB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9873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4F0D7" w14:textId="77777777" w:rsidR="00C5450F" w:rsidRDefault="00E000B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85A38" w14:textId="77777777" w:rsidR="00C5450F" w:rsidRDefault="00C5450F"/>
        </w:tc>
      </w:tr>
    </w:tbl>
    <w:p w14:paraId="636EE253" w14:textId="77777777" w:rsidR="00C5450F" w:rsidRDefault="00C5450F">
      <w:pPr>
        <w:autoSpaceDE w:val="0"/>
        <w:autoSpaceDN w:val="0"/>
        <w:spacing w:after="0" w:line="14" w:lineRule="exact"/>
      </w:pPr>
    </w:p>
    <w:p w14:paraId="2FED80EA" w14:textId="77777777" w:rsidR="00C5450F" w:rsidRDefault="00C5450F">
      <w:pPr>
        <w:sectPr w:rsidR="00C5450F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5776707" w14:textId="77777777" w:rsidR="00C5450F" w:rsidRDefault="00C5450F">
      <w:pPr>
        <w:autoSpaceDE w:val="0"/>
        <w:autoSpaceDN w:val="0"/>
        <w:spacing w:after="78" w:line="220" w:lineRule="exact"/>
      </w:pPr>
    </w:p>
    <w:p w14:paraId="10B83F1A" w14:textId="77777777" w:rsidR="00C5450F" w:rsidRDefault="00E000B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07598DD5" w14:textId="77777777" w:rsidR="00C5450F" w:rsidRDefault="00E000B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11A2DF80" w14:textId="77777777" w:rsidR="00C5450F" w:rsidRPr="003F72E8" w:rsidRDefault="00E000B7">
      <w:pPr>
        <w:autoSpaceDE w:val="0"/>
        <w:autoSpaceDN w:val="0"/>
        <w:spacing w:before="166" w:after="0" w:line="271" w:lineRule="auto"/>
        <w:ind w:right="1152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Технология, 1 класс/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Роговцева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Н.И., Богданова Н.В.,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Фрейтаг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И.П., Акционерное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здательство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3064F10A" w14:textId="77777777" w:rsidR="00C5450F" w:rsidRPr="003F72E8" w:rsidRDefault="00E000B7">
      <w:pPr>
        <w:autoSpaceDE w:val="0"/>
        <w:autoSpaceDN w:val="0"/>
        <w:spacing w:before="262"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B7FE7AC" w14:textId="77777777" w:rsidR="00C5450F" w:rsidRPr="003F72E8" w:rsidRDefault="00E000B7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Как проектировать универсальные учебные действия в начальной школе. От действия к мысли: пособие для учителя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proofErr w:type="gram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од ред. А.Г.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Асмолова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 – 2-е изд. – М.: Просвещение, 2019 г.</w:t>
      </w:r>
    </w:p>
    <w:p w14:paraId="64E77F8F" w14:textId="77777777" w:rsidR="00C5450F" w:rsidRPr="003F72E8" w:rsidRDefault="00E000B7">
      <w:pPr>
        <w:autoSpaceDE w:val="0"/>
        <w:autoSpaceDN w:val="0"/>
        <w:spacing w:before="72" w:after="0" w:line="262" w:lineRule="auto"/>
        <w:ind w:right="288"/>
        <w:rPr>
          <w:lang w:val="ru-RU"/>
        </w:rPr>
      </w:pP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Роговцева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Н.И., </w:t>
      </w:r>
      <w:proofErr w:type="spellStart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Анащенкова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С.В. Технология. Рабочие программы. 1-4 классы. – М.: Просвещение, 2019 г.</w:t>
      </w:r>
    </w:p>
    <w:p w14:paraId="20157521" w14:textId="77777777" w:rsidR="00C5450F" w:rsidRPr="003F72E8" w:rsidRDefault="00E000B7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Оценка достижения планируемых результатов в начальной школе. Система заданий. В 2 ч. Ч 1. под ред. Г.С. Ковалевой. – 2-е изд. – М.: Просвещение, 2019 г. (Стандарты второго поколения).</w:t>
      </w:r>
    </w:p>
    <w:p w14:paraId="723B4734" w14:textId="77777777" w:rsidR="00C5450F" w:rsidRPr="003F72E8" w:rsidRDefault="00E000B7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начального общего образования /Л.Л. Алексеева и др./ под ред. Г. С. Ковалевой, О.Б. Логиновой. – 2-е изд. – М.: Просвещение, 2019 г. (Стандарты второго поколения).</w:t>
      </w:r>
    </w:p>
    <w:p w14:paraId="67279C63" w14:textId="77777777" w:rsidR="00C5450F" w:rsidRPr="003F72E8" w:rsidRDefault="00E000B7">
      <w:pPr>
        <w:autoSpaceDE w:val="0"/>
        <w:autoSpaceDN w:val="0"/>
        <w:spacing w:before="262"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75A75D99" w14:textId="77777777" w:rsidR="00C5450F" w:rsidRPr="003F72E8" w:rsidRDefault="00E000B7">
      <w:pPr>
        <w:autoSpaceDE w:val="0"/>
        <w:autoSpaceDN w:val="0"/>
        <w:spacing w:before="16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kinder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- Интернет для детей. Каталог детских ресурсов;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library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thinkguest</w:t>
      </w:r>
      <w:proofErr w:type="spellEnd"/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об оригами для детей и родителей</w:t>
      </w:r>
    </w:p>
    <w:p w14:paraId="30BEBC68" w14:textId="77777777"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04EA525" w14:textId="77777777" w:rsidR="00C5450F" w:rsidRPr="003F72E8" w:rsidRDefault="00C5450F">
      <w:pPr>
        <w:autoSpaceDE w:val="0"/>
        <w:autoSpaceDN w:val="0"/>
        <w:spacing w:after="78" w:line="220" w:lineRule="exact"/>
        <w:rPr>
          <w:lang w:val="ru-RU"/>
        </w:rPr>
      </w:pPr>
    </w:p>
    <w:p w14:paraId="04223B3C" w14:textId="77777777" w:rsidR="00C5450F" w:rsidRPr="003F72E8" w:rsidRDefault="00E000B7">
      <w:pPr>
        <w:autoSpaceDE w:val="0"/>
        <w:autoSpaceDN w:val="0"/>
        <w:spacing w:after="0" w:line="230" w:lineRule="auto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30472884" w14:textId="77777777" w:rsidR="00C5450F" w:rsidRPr="003F72E8" w:rsidRDefault="00E000B7">
      <w:pPr>
        <w:autoSpaceDE w:val="0"/>
        <w:autoSpaceDN w:val="0"/>
        <w:spacing w:before="346" w:after="0" w:line="302" w:lineRule="auto"/>
        <w:ind w:right="5184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3F72E8">
        <w:rPr>
          <w:lang w:val="ru-RU"/>
        </w:rPr>
        <w:br/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Цветная бумага, клей, ножницы, картон, пластилин.</w:t>
      </w:r>
    </w:p>
    <w:p w14:paraId="34EA20E0" w14:textId="77777777" w:rsidR="00C5450F" w:rsidRPr="003F72E8" w:rsidRDefault="00E000B7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3F72E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3F72E8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проектор, телевизор, презентации</w:t>
      </w:r>
    </w:p>
    <w:p w14:paraId="14FC11D0" w14:textId="77777777" w:rsidR="00C5450F" w:rsidRPr="003F72E8" w:rsidRDefault="00C5450F">
      <w:pPr>
        <w:rPr>
          <w:lang w:val="ru-RU"/>
        </w:rPr>
        <w:sectPr w:rsidR="00C5450F" w:rsidRPr="003F72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5440346" w14:textId="77777777" w:rsidR="00070D31" w:rsidRPr="003F72E8" w:rsidRDefault="00070D31">
      <w:pPr>
        <w:rPr>
          <w:lang w:val="ru-RU"/>
        </w:rPr>
      </w:pPr>
    </w:p>
    <w:sectPr w:rsidR="00070D31" w:rsidRPr="003F72E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70D31"/>
    <w:rsid w:val="000A04B9"/>
    <w:rsid w:val="001039C2"/>
    <w:rsid w:val="0015074B"/>
    <w:rsid w:val="0029639D"/>
    <w:rsid w:val="00326F90"/>
    <w:rsid w:val="003F72E8"/>
    <w:rsid w:val="00654CDF"/>
    <w:rsid w:val="00823390"/>
    <w:rsid w:val="00AA1D8D"/>
    <w:rsid w:val="00B47730"/>
    <w:rsid w:val="00C5450F"/>
    <w:rsid w:val="00C9043F"/>
    <w:rsid w:val="00CB0664"/>
    <w:rsid w:val="00D21A7F"/>
    <w:rsid w:val="00E000B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CFD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5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1220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802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226CC3-E6A6-4B3C-8EE2-9F30BA23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6502</Words>
  <Characters>37068</Characters>
  <Application>Microsoft Office Word</Application>
  <DocSecurity>0</DocSecurity>
  <Lines>308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43484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BK_School</cp:lastModifiedBy>
  <cp:revision>3</cp:revision>
  <dcterms:created xsi:type="dcterms:W3CDTF">2022-09-17T18:04:00Z</dcterms:created>
  <dcterms:modified xsi:type="dcterms:W3CDTF">2022-09-20T11:01:00Z</dcterms:modified>
</cp:coreProperties>
</file>